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71030366" name="019ddd58-49e8-79cb-8441-ee5bce635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053709" name="019ddd58-49e8-79cb-8441-ee5bce635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5593702" name="019ddd5a-d9cb-737f-bc68-3143f6db3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8559392" name="019ddd5a-d9cb-737f-bc68-3143f6db39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Tür, Waschküche, Heizraum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5296193" name="019ddd5b-9dc6-7f67-8661-826306bdb4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021777" name="019ddd5b-9dc6-7f67-8661-826306bdb4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9583519" name="019ddd5b-bdef-700a-be0f-9b48daa80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5457226" name="019ddd5b-bdef-700a-be0f-9b48daa808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4090533" name="019ddd6e-d3a2-726e-aab9-ef1f309226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9840840" name="019ddd6e-d3a2-726e-aab9-ef1f309226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6528225" name="019ddd6f-0709-7e10-8030-32c9a1f81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4760376" name="019ddd6f-0709-7e10-8030-32c9a1f818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 </w:t>
            </w:r>
          </w:p>
          <w:p>
            <w:pPr>
              <w:spacing w:before="0" w:after="0"/>
            </w:pPr>
            <w:r>
              <w:t>EG- 2.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4339404" name="019ddd98-748c-70d2-bc8e-410d94ac74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1842159" name="019ddd98-748c-70d2-bc8e-410d94ac74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9093449" name="019ddd9a-b415-7575-8ef6-2fbee0419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9980830" name="019ddd9a-b415-7575-8ef6-2fbee041926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Wohnzimmer, 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8295893" name="019ddde7-b697-7bc8-a9ed-cd5bd6cb88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926049" name="019ddde7-b697-7bc8-a9ed-cd5bd6cb884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3192862" name="019ddde7-ef23-7b63-8349-f5ceec5dd2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972959" name="019ddde7-ef23-7b63-8349-f5ceec5dd2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OG, 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42980727" name="019ddde9-13a6-71e3-aece-6660021db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9148038" name="019ddde9-13a6-71e3-aece-6660021dbd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84221590" name="019ddde9-45cb-7fb9-b19c-c665165e2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237975" name="019ddde9-45cb-7fb9-b19c-c665165e216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0662746" name="019dddeb-a25d-7e49-8fff-e3f5437f36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974696" name="019dddeb-a25d-7e49-8fff-e3f5437f367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4682946" name="019dddeb-c958-7211-b435-a41e1edf66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6083508" name="019dddeb-c958-7211-b435-a41e1edf66d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3780754" name="019ddded-5145-78db-a256-a9ff8ef48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4891046" name="019ddded-5145-78db-a256-a9ff8ef483d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94336279" name="019ddded-8bde-70ed-9f9d-ec54bfdf86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520447" name="019ddded-8bde-70ed-9f9d-ec54bfdf866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